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Kachelofen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97178156" name="71906220-23b0-11f1-9844-651f4aa028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0920731" name="71906220-23b0-11f1-9844-651f4aa0287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Brandschutzklappe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07930691" name="9ff732b0-23b0-11f1-9844-651f4aa028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0668502" name="9ff732b0-23b0-11f1-9844-651f4aa02871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56551811" name="b833e120-23b0-11f1-9844-651f4aa028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3296212" name="b833e120-23b0-11f1-9844-651f4aa02871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47847034" name="e5f7e200-23b0-11f1-9844-651f4aa028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7642810" name="e5f7e200-23b0-11f1-9844-651f4aa02871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Bachtelstrasse 4, 8820 Wädenswil, Schweiz</w:t>
          </w:r>
        </w:p>
        <w:p>
          <w:pPr>
            <w:spacing w:before="0" w:after="0"/>
          </w:pPr>
          <w:r>
            <w:t>802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